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6"/>
        <w:tblpPr w:leftFromText="180" w:rightFromText="180" w:vertAnchor="page" w:horzAnchor="margin" w:tblpXSpec="center" w:tblpY="2127"/>
        <w:tblW w:w="0" w:type="auto"/>
        <w:tblInd w:w="0" w:type="dxa"/>
        <w:tblBorders>
          <w:top w:val="single" w:color="585858" w:themeColor="text1" w:themeTint="A6" w:sz="2" w:space="0"/>
          <w:left w:val="single" w:color="585858" w:themeColor="text1" w:themeTint="A6" w:sz="2" w:space="0"/>
          <w:bottom w:val="single" w:color="585858" w:themeColor="text1" w:themeTint="A6" w:sz="2" w:space="0"/>
          <w:right w:val="single" w:color="585858" w:themeColor="text1" w:themeTint="A6" w:sz="2" w:space="0"/>
          <w:insideH w:val="single" w:color="585858" w:themeColor="text1" w:themeTint="A6" w:sz="2" w:space="0"/>
          <w:insideV w:val="single" w:color="585858" w:themeColor="text1" w:themeTint="A6" w:sz="2" w:space="0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</w:tblPr>
      <w:tblGrid>
        <w:gridCol w:w="1094"/>
        <w:gridCol w:w="1667"/>
        <w:gridCol w:w="1667"/>
        <w:gridCol w:w="1667"/>
        <w:gridCol w:w="1667"/>
        <w:gridCol w:w="1667"/>
        <w:gridCol w:w="1667"/>
        <w:gridCol w:w="1667"/>
      </w:tblGrid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398" w:hRule="atLeast"/>
          <w:tblHeader/>
        </w:trPr>
        <w:sdt>
          <w:sdtPr>
            <w:alias w:val="Period:"/>
            <w:tag w:val="Period:"/>
            <w:id w:val="2004704890"/>
            <w:placeholder>
              <w:docPart w:val="B29BFCD0FFE74FF598DB5449BBB88F70"/>
            </w:placeholder>
            <w:temporary/>
            <w:showingPlcHdr/>
            <w15:appearance w15:val="hidden"/>
          </w:sdtPr>
          <w:sdtContent>
            <w:tc>
              <w:tcPr>
                <w:tcW w:w="1094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Period</w:t>
                </w:r>
              </w:p>
            </w:tc>
          </w:sdtContent>
        </w:sdt>
        <w:sdt>
          <w:sdtPr>
            <w:alias w:val="Monday:"/>
            <w:tag w:val="Monday:"/>
            <w:id w:val="-1079909890"/>
            <w:placeholder>
              <w:docPart w:val="5A9AE79E00094142B83D84025C7461CB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Monday</w:t>
                </w:r>
              </w:p>
            </w:tc>
          </w:sdtContent>
        </w:sdt>
        <w:sdt>
          <w:sdtPr>
            <w:alias w:val="Tuesday:"/>
            <w:tag w:val="Tuesday:"/>
            <w:id w:val="1970091155"/>
            <w:placeholder>
              <w:docPart w:val="FBCB3FEF31BD44719B89E1EEAFD4A00F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Tuesday</w:t>
                </w:r>
              </w:p>
            </w:tc>
          </w:sdtContent>
        </w:sdt>
        <w:sdt>
          <w:sdtPr>
            <w:alias w:val="Wednesday:"/>
            <w:tag w:val="Wednesday:"/>
            <w:id w:val="846439670"/>
            <w:placeholder>
              <w:docPart w:val="01F8DC6FDE524D74A581ADC0C8E6DABB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Wednesday</w:t>
                </w:r>
              </w:p>
            </w:tc>
          </w:sdtContent>
        </w:sdt>
        <w:sdt>
          <w:sdtPr>
            <w:alias w:val="Thursday:"/>
            <w:tag w:val="Thursday:"/>
            <w:id w:val="2068147571"/>
            <w:placeholder>
              <w:docPart w:val="B32937BF4EAC4AF6804CF29A19F7E2A6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Thursday</w:t>
                </w:r>
              </w:p>
            </w:tc>
          </w:sdtContent>
        </w:sdt>
        <w:sdt>
          <w:sdtPr>
            <w:alias w:val="Friday:"/>
            <w:tag w:val="Friday:"/>
            <w:id w:val="1182242920"/>
            <w:placeholder>
              <w:docPart w:val="FC460CAD735442368F3E55A9321E7633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Friday</w:t>
                </w:r>
              </w:p>
            </w:tc>
          </w:sdtContent>
        </w:sdt>
        <w:sdt>
          <w:sdtPr>
            <w:alias w:val="Saturday:"/>
            <w:tag w:val="Saturday:"/>
            <w:id w:val="-693304328"/>
            <w:placeholder>
              <w:docPart w:val="6AA66E9088734D96B380F3A895F0B7C3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Saturday</w:t>
                </w:r>
              </w:p>
            </w:tc>
          </w:sdtContent>
        </w:sdt>
        <w:sdt>
          <w:sdtPr>
            <w:alias w:val="Sunday:"/>
            <w:tag w:val="Sunday:"/>
            <w:id w:val="-1864350565"/>
            <w:placeholder>
              <w:docPart w:val="FF67E64791C342179E11B8FD396F90D7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C00000"/>
                <w:vAlign w:val="center"/>
              </w:tcPr>
              <w:p>
                <w:pPr>
                  <w:pStyle w:val="4"/>
                </w:pPr>
                <w:r>
                  <w:t>Sunday</w:t>
                </w:r>
              </w:p>
            </w:tc>
          </w:sdtContent>
        </w:sdt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1st:"/>
            <w:tag w:val="1st:"/>
            <w:id w:val="1502388654"/>
            <w:placeholder>
              <w:docPart w:val="CAD4035FBCA24D54B9982D82D310EEEA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1st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2nd:"/>
            <w:tag w:val="2nd:"/>
            <w:id w:val="-1124927479"/>
            <w:placeholder>
              <w:docPart w:val="EB98F17DBF554A86A780EB95CBFD88B8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2nd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3rd:"/>
            <w:tag w:val="3rd:"/>
            <w:id w:val="-576597869"/>
            <w:placeholder>
              <w:docPart w:val="30776B3DBE9D4974B03BD45B319A2FE2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3rd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4th:"/>
            <w:tag w:val="4th:"/>
            <w:id w:val="-1774384894"/>
            <w:placeholder>
              <w:docPart w:val="83101902DCE2417F84471A88D5F8B090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4th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5th:"/>
            <w:tag w:val="5th:"/>
            <w:id w:val="-869146999"/>
            <w:placeholder>
              <w:docPart w:val="543D4E43FF4047DC8A72353F4645E575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5th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6th:"/>
            <w:tag w:val="6th:"/>
            <w:id w:val="921215374"/>
            <w:placeholder>
              <w:docPart w:val="86099832DC61434ABCF36C42216B2A3F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6th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7th:"/>
            <w:tag w:val="7th:"/>
            <w:id w:val="937262228"/>
            <w:placeholder>
              <w:docPart w:val="7EE0926A45A24694994D4580FA31996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7th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8th:"/>
            <w:tag w:val="8th:"/>
            <w:id w:val="-1994017889"/>
            <w:placeholder>
              <w:docPart w:val="3AA7C99913B440B9B325D2F08CFC88C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C00000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8th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FFFFFF" w:themeFill="background1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925195</wp:posOffset>
                </wp:positionH>
                <wp:positionV relativeFrom="paragraph">
                  <wp:posOffset>43180</wp:posOffset>
                </wp:positionV>
                <wp:extent cx="624840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Outline w14:w="1905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Outline w14:w="1905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2.85pt;margin-top:3.4pt;height:110.6pt;width:492pt;mso-position-horizontal-relative:margin;mso-wrap-distance-bottom:3.6pt;mso-wrap-distance-left:9pt;mso-wrap-distance-right:9pt;mso-wrap-distance-top:3.6pt;z-index:251662336;mso-width-relative:page;mso-height-relative:margin;mso-height-percent:200;" filled="f" stroked="f" coordsize="21600,21600" o:gfxdata="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V9DYI1gAAAAoBAAAPAAAAAAAAAAEAIAAAACIAAABkcnMvZG93bnJldi54&#10;bWxQSwECFAAUAAAACACHTuJAzrBMSv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56"/>
                          <w:szCs w:val="56"/>
                          <w14:textOutline w14:w="1905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56"/>
                          <w:szCs w:val="56"/>
                          <w14:textOutline w14:w="1905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SHIFT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-935990</wp:posOffset>
                </wp:positionV>
                <wp:extent cx="2080260" cy="1403985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381" cy="1404257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27.95pt;margin-top:-73.7pt;height:110.55pt;width:163.8pt;z-index:251661312;v-text-anchor:middle;mso-width-relative:page;mso-height-relative:page;" filled="t" stroked="f" coordsize="21600,21600" o:gfxdata="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-2469515</wp:posOffset>
                </wp:positionH>
                <wp:positionV relativeFrom="paragraph">
                  <wp:posOffset>-1440180</wp:posOffset>
                </wp:positionV>
                <wp:extent cx="12808585" cy="9888220"/>
                <wp:effectExtent l="0" t="0" r="127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808403" cy="9887956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5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left:-194.45pt;margin-top:-113.4pt;height:778.6pt;width:1008.55pt;z-index:-251656192;v-text-anchor:middle;mso-width-relative:page;mso-height-relative:page;" filled="t" stroked="t" coordsize="21600,21600" o:gfxdata="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">
                <v:fill type="frame" on="t" opacity="38666f" focussize="0,0" recolor="t" rotate="t" r:id="rId5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108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rawingGridHorizontalSpacing w:val="187"/>
  <w:drawingGridVerticalSpacing w:val="187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D2"/>
    <w:rsid w:val="00035F51"/>
    <w:rsid w:val="000A2B55"/>
    <w:rsid w:val="000F580C"/>
    <w:rsid w:val="00112018"/>
    <w:rsid w:val="001C0E32"/>
    <w:rsid w:val="001C70A2"/>
    <w:rsid w:val="001E0505"/>
    <w:rsid w:val="002A578C"/>
    <w:rsid w:val="002F1CE7"/>
    <w:rsid w:val="003231D2"/>
    <w:rsid w:val="00350D85"/>
    <w:rsid w:val="00363071"/>
    <w:rsid w:val="003A7DAF"/>
    <w:rsid w:val="003D4411"/>
    <w:rsid w:val="00441DD7"/>
    <w:rsid w:val="004E0B73"/>
    <w:rsid w:val="00544B7B"/>
    <w:rsid w:val="00555C19"/>
    <w:rsid w:val="005721AC"/>
    <w:rsid w:val="005E48EC"/>
    <w:rsid w:val="00632D2F"/>
    <w:rsid w:val="00726813"/>
    <w:rsid w:val="00745595"/>
    <w:rsid w:val="007745C4"/>
    <w:rsid w:val="008156AD"/>
    <w:rsid w:val="008B19BB"/>
    <w:rsid w:val="00964F89"/>
    <w:rsid w:val="009E59D1"/>
    <w:rsid w:val="00A1052D"/>
    <w:rsid w:val="00AC51C3"/>
    <w:rsid w:val="00B203D0"/>
    <w:rsid w:val="00B9109F"/>
    <w:rsid w:val="00BC6536"/>
    <w:rsid w:val="00C21DF9"/>
    <w:rsid w:val="00C22695"/>
    <w:rsid w:val="00C7781D"/>
    <w:rsid w:val="00CE1A30"/>
    <w:rsid w:val="00D324AF"/>
    <w:rsid w:val="00D826C2"/>
    <w:rsid w:val="00DA4D61"/>
    <w:rsid w:val="00DE1795"/>
    <w:rsid w:val="00EC256D"/>
    <w:rsid w:val="00F158A4"/>
    <w:rsid w:val="00F27739"/>
    <w:rsid w:val="00F34D8F"/>
    <w:rsid w:val="00F86D2B"/>
    <w:rsid w:val="00FC11E7"/>
    <w:rsid w:val="4584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99" w:name="Placeholder Text"/>
    <w:lsdException w:qFormat="1" w:uiPriority="1" w:name="No Spacing"/>
    <w:lsdException w:unhideWhenUsed="0" w:uiPriority="60" w:semiHidden="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50"/>
    <w:qFormat/>
    <w:uiPriority w:val="0"/>
    <w:pPr>
      <w:outlineLvl w:val="0"/>
    </w:pPr>
    <w:rPr>
      <w:rFonts w:asciiTheme="majorHAnsi" w:hAnsiTheme="majorHAnsi"/>
      <w:b/>
      <w:sz w:val="32"/>
      <w:szCs w:val="32"/>
    </w:rPr>
  </w:style>
  <w:style w:type="paragraph" w:styleId="3">
    <w:name w:val="heading 2"/>
    <w:basedOn w:val="2"/>
    <w:next w:val="1"/>
    <w:link w:val="251"/>
    <w:qFormat/>
    <w:uiPriority w:val="0"/>
    <w:pPr>
      <w:jc w:val="right"/>
      <w:outlineLvl w:val="1"/>
    </w:pPr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">
    <w:name w:val="heading 3"/>
    <w:basedOn w:val="1"/>
    <w:next w:val="1"/>
    <w:link w:val="249"/>
    <w:qFormat/>
    <w:uiPriority w:val="0"/>
    <w:pPr>
      <w:jc w:val="center"/>
      <w:outlineLvl w:val="2"/>
    </w:pPr>
    <w:rPr>
      <w:rFonts w:asciiTheme="majorHAnsi" w:hAnsiTheme="majorHAnsi"/>
    </w:rPr>
  </w:style>
  <w:style w:type="paragraph" w:styleId="5">
    <w:name w:val="heading 4"/>
    <w:basedOn w:val="1"/>
    <w:next w:val="1"/>
    <w:link w:val="323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4"/>
    <w:semiHidden/>
    <w:unhideWhenUsed/>
    <w:qFormat/>
    <w:uiPriority w:val="0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5"/>
    <w:semiHidden/>
    <w:unhideWhenUsed/>
    <w:qFormat/>
    <w:uiPriority w:val="0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6"/>
    <w:semiHidden/>
    <w:unhideWhenUsed/>
    <w:qFormat/>
    <w:uiPriority w:val="0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7"/>
    <w:semiHidden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8"/>
    <w:semiHidden/>
    <w:unhideWhenUsed/>
    <w:qFormat/>
    <w:uiPriority w:val="0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8">
    <w:name w:val="Default Paragraph Font"/>
    <w:semiHidden/>
    <w:unhideWhenUsed/>
    <w:uiPriority w:val="1"/>
  </w:style>
  <w:style w:type="table" w:default="1" w:styleId="10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semiHidden/>
    <w:unhideWhenUsed/>
    <w:uiPriority w:val="0"/>
    <w:rPr>
      <w:rFonts w:ascii="Tahoma" w:hAnsi="Tahoma" w:cs="Tahoma"/>
      <w:szCs w:val="16"/>
    </w:rPr>
  </w:style>
  <w:style w:type="paragraph" w:styleId="12">
    <w:name w:val="Block Text"/>
    <w:basedOn w:val="1"/>
    <w:semiHidden/>
    <w:unhideWhenUsed/>
    <w:uiPriority w:val="0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uiPriority w:val="0"/>
    <w:pPr>
      <w:spacing w:after="120"/>
    </w:pPr>
  </w:style>
  <w:style w:type="paragraph" w:styleId="14">
    <w:name w:val="Body Text 2"/>
    <w:basedOn w:val="1"/>
    <w:link w:val="257"/>
    <w:semiHidden/>
    <w:unhideWhenUsed/>
    <w:uiPriority w:val="0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0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0"/>
    <w:pPr>
      <w:spacing w:after="0"/>
      <w:ind w:firstLine="360"/>
    </w:pPr>
  </w:style>
  <w:style w:type="paragraph" w:styleId="17">
    <w:name w:val="Body Text Indent"/>
    <w:basedOn w:val="1"/>
    <w:link w:val="260"/>
    <w:semiHidden/>
    <w:unhideWhenUsed/>
    <w:uiPriority w:val="0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uiPriority w:val="0"/>
    <w:pPr>
      <w:spacing w:after="0"/>
      <w:ind w:left="360" w:firstLine="360"/>
    </w:pPr>
  </w:style>
  <w:style w:type="paragraph" w:styleId="19">
    <w:name w:val="Body Text Indent 2"/>
    <w:basedOn w:val="1"/>
    <w:link w:val="262"/>
    <w:semiHidden/>
    <w:unhideWhenUsed/>
    <w:uiPriority w:val="0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0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5"/>
    <w:semiHidden/>
    <w:unhideWhenUsed/>
    <w:uiPriority w:val="0"/>
    <w:pPr>
      <w:ind w:left="4252"/>
    </w:pPr>
  </w:style>
  <w:style w:type="paragraph" w:styleId="23">
    <w:name w:val="annotation text"/>
    <w:basedOn w:val="1"/>
    <w:link w:val="266"/>
    <w:semiHidden/>
    <w:unhideWhenUsed/>
    <w:uiPriority w:val="0"/>
    <w:rPr>
      <w:szCs w:val="20"/>
    </w:rPr>
  </w:style>
  <w:style w:type="paragraph" w:styleId="24">
    <w:name w:val="annotation subject"/>
    <w:basedOn w:val="23"/>
    <w:next w:val="23"/>
    <w:link w:val="267"/>
    <w:semiHidden/>
    <w:unhideWhenUsed/>
    <w:uiPriority w:val="0"/>
    <w:rPr>
      <w:b/>
      <w:bCs/>
    </w:rPr>
  </w:style>
  <w:style w:type="paragraph" w:styleId="25">
    <w:name w:val="Date"/>
    <w:basedOn w:val="1"/>
    <w:next w:val="1"/>
    <w:link w:val="268"/>
    <w:semiHidden/>
    <w:unhideWhenUsed/>
    <w:uiPriority w:val="0"/>
  </w:style>
  <w:style w:type="paragraph" w:styleId="26">
    <w:name w:val="Document Map"/>
    <w:basedOn w:val="1"/>
    <w:link w:val="269"/>
    <w:semiHidden/>
    <w:unhideWhenUsed/>
    <w:uiPriority w:val="0"/>
    <w:rPr>
      <w:rFonts w:ascii="Segoe UI" w:hAnsi="Segoe UI" w:cs="Segoe UI"/>
      <w:szCs w:val="16"/>
    </w:rPr>
  </w:style>
  <w:style w:type="paragraph" w:styleId="27">
    <w:name w:val="E-mail Signature"/>
    <w:basedOn w:val="1"/>
    <w:link w:val="270"/>
    <w:semiHidden/>
    <w:unhideWhenUsed/>
    <w:uiPriority w:val="0"/>
  </w:style>
  <w:style w:type="paragraph" w:styleId="28">
    <w:name w:val="endnote text"/>
    <w:basedOn w:val="1"/>
    <w:link w:val="271"/>
    <w:semiHidden/>
    <w:unhideWhenUsed/>
    <w:uiPriority w:val="0"/>
    <w:rPr>
      <w:szCs w:val="20"/>
    </w:rPr>
  </w:style>
  <w:style w:type="paragraph" w:styleId="29">
    <w:name w:val="envelope address"/>
    <w:basedOn w:val="1"/>
    <w:semiHidden/>
    <w:unhideWhenUsed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0"/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4"/>
    <w:unhideWhenUsed/>
    <w:uiPriority w:val="0"/>
    <w:pPr>
      <w:tabs>
        <w:tab w:val="center" w:pos="4513"/>
        <w:tab w:val="right" w:pos="9026"/>
      </w:tabs>
    </w:pPr>
  </w:style>
  <w:style w:type="paragraph" w:styleId="32">
    <w:name w:val="footnote text"/>
    <w:basedOn w:val="1"/>
    <w:link w:val="272"/>
    <w:semiHidden/>
    <w:unhideWhenUsed/>
    <w:uiPriority w:val="0"/>
    <w:rPr>
      <w:szCs w:val="20"/>
    </w:rPr>
  </w:style>
  <w:style w:type="paragraph" w:styleId="33">
    <w:name w:val="header"/>
    <w:basedOn w:val="1"/>
    <w:link w:val="253"/>
    <w:unhideWhenUsed/>
    <w:uiPriority w:val="0"/>
    <w:pPr>
      <w:tabs>
        <w:tab w:val="center" w:pos="4513"/>
        <w:tab w:val="right" w:pos="9026"/>
      </w:tabs>
    </w:pPr>
  </w:style>
  <w:style w:type="paragraph" w:styleId="34">
    <w:name w:val="HTML Address"/>
    <w:basedOn w:val="1"/>
    <w:link w:val="329"/>
    <w:semiHidden/>
    <w:unhideWhenUsed/>
    <w:uiPriority w:val="0"/>
    <w:rPr>
      <w:i/>
      <w:iCs/>
    </w:rPr>
  </w:style>
  <w:style w:type="paragraph" w:styleId="35">
    <w:name w:val="HTML Preformatted"/>
    <w:basedOn w:val="1"/>
    <w:link w:val="330"/>
    <w:semiHidden/>
    <w:unhideWhenUsed/>
    <w:uiPriority w:val="0"/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0"/>
    <w:pPr>
      <w:ind w:left="220" w:hanging="220"/>
    </w:pPr>
  </w:style>
  <w:style w:type="paragraph" w:styleId="37">
    <w:name w:val="index 2"/>
    <w:basedOn w:val="1"/>
    <w:next w:val="1"/>
    <w:semiHidden/>
    <w:unhideWhenUsed/>
    <w:uiPriority w:val="0"/>
    <w:pPr>
      <w:ind w:left="440" w:hanging="220"/>
    </w:pPr>
  </w:style>
  <w:style w:type="paragraph" w:styleId="38">
    <w:name w:val="index 3"/>
    <w:basedOn w:val="1"/>
    <w:next w:val="1"/>
    <w:semiHidden/>
    <w:unhideWhenUsed/>
    <w:uiPriority w:val="0"/>
    <w:pPr>
      <w:ind w:left="660" w:hanging="220"/>
    </w:pPr>
  </w:style>
  <w:style w:type="paragraph" w:styleId="39">
    <w:name w:val="index 4"/>
    <w:basedOn w:val="1"/>
    <w:next w:val="1"/>
    <w:semiHidden/>
    <w:unhideWhenUsed/>
    <w:uiPriority w:val="0"/>
    <w:pPr>
      <w:ind w:left="880" w:hanging="220"/>
    </w:pPr>
  </w:style>
  <w:style w:type="paragraph" w:styleId="40">
    <w:name w:val="index 5"/>
    <w:basedOn w:val="1"/>
    <w:next w:val="1"/>
    <w:semiHidden/>
    <w:unhideWhenUsed/>
    <w:uiPriority w:val="0"/>
    <w:pPr>
      <w:ind w:left="1100" w:hanging="220"/>
    </w:pPr>
  </w:style>
  <w:style w:type="paragraph" w:styleId="41">
    <w:name w:val="index 6"/>
    <w:basedOn w:val="1"/>
    <w:next w:val="1"/>
    <w:semiHidden/>
    <w:unhideWhenUsed/>
    <w:uiPriority w:val="0"/>
    <w:pPr>
      <w:ind w:left="1320" w:hanging="220"/>
    </w:pPr>
  </w:style>
  <w:style w:type="paragraph" w:styleId="42">
    <w:name w:val="index 7"/>
    <w:basedOn w:val="1"/>
    <w:next w:val="1"/>
    <w:semiHidden/>
    <w:unhideWhenUsed/>
    <w:uiPriority w:val="0"/>
    <w:pPr>
      <w:ind w:left="1540" w:hanging="220"/>
    </w:pPr>
  </w:style>
  <w:style w:type="paragraph" w:styleId="43">
    <w:name w:val="index 8"/>
    <w:basedOn w:val="1"/>
    <w:next w:val="1"/>
    <w:semiHidden/>
    <w:unhideWhenUsed/>
    <w:uiPriority w:val="0"/>
    <w:pPr>
      <w:ind w:left="1760" w:hanging="220"/>
    </w:pPr>
  </w:style>
  <w:style w:type="paragraph" w:styleId="44">
    <w:name w:val="index 9"/>
    <w:basedOn w:val="1"/>
    <w:next w:val="1"/>
    <w:semiHidden/>
    <w:unhideWhenUsed/>
    <w:uiPriority w:val="0"/>
    <w:pPr>
      <w:ind w:left="1980" w:hanging="220"/>
    </w:pPr>
  </w:style>
  <w:style w:type="paragraph" w:styleId="45">
    <w:name w:val="index heading"/>
    <w:basedOn w:val="1"/>
    <w:next w:val="36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0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0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0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0"/>
    <w:pPr>
      <w:ind w:left="1132" w:hanging="283"/>
      <w:contextualSpacing/>
    </w:pPr>
  </w:style>
  <w:style w:type="paragraph" w:styleId="50">
    <w:name w:val="List 5"/>
    <w:basedOn w:val="1"/>
    <w:semiHidden/>
    <w:unhideWhenUsed/>
    <w:uiPriority w:val="0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0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0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0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0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0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0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0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0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uiPriority w:val="0"/>
    <w:pPr>
      <w:numPr>
        <w:ilvl w:val="0"/>
        <w:numId w:val="10"/>
      </w:numPr>
      <w:contextualSpacing/>
    </w:pPr>
  </w:style>
  <w:style w:type="paragraph" w:styleId="66">
    <w:name w:val="macro"/>
    <w:link w:val="385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7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0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0"/>
    <w:pPr>
      <w:ind w:left="720"/>
    </w:pPr>
  </w:style>
  <w:style w:type="paragraph" w:styleId="70">
    <w:name w:val="Note Heading"/>
    <w:basedOn w:val="1"/>
    <w:next w:val="1"/>
    <w:link w:val="389"/>
    <w:semiHidden/>
    <w:unhideWhenUsed/>
    <w:uiPriority w:val="0"/>
  </w:style>
  <w:style w:type="paragraph" w:styleId="71">
    <w:name w:val="Plain Text"/>
    <w:basedOn w:val="1"/>
    <w:link w:val="395"/>
    <w:semiHidden/>
    <w:unhideWhenUsed/>
    <w:uiPriority w:val="0"/>
    <w:rPr>
      <w:rFonts w:ascii="Consolas" w:hAnsi="Consolas"/>
      <w:szCs w:val="21"/>
    </w:rPr>
  </w:style>
  <w:style w:type="paragraph" w:styleId="72">
    <w:name w:val="Salutation"/>
    <w:basedOn w:val="1"/>
    <w:next w:val="1"/>
    <w:link w:val="398"/>
    <w:semiHidden/>
    <w:unhideWhenUsed/>
    <w:uiPriority w:val="0"/>
  </w:style>
  <w:style w:type="paragraph" w:styleId="73">
    <w:name w:val="Signature"/>
    <w:basedOn w:val="1"/>
    <w:link w:val="399"/>
    <w:semiHidden/>
    <w:unhideWhenUsed/>
    <w:uiPriority w:val="0"/>
    <w:pPr>
      <w:ind w:left="4252"/>
    </w:pPr>
  </w:style>
  <w:style w:type="paragraph" w:styleId="74">
    <w:name w:val="Subtitle"/>
    <w:basedOn w:val="1"/>
    <w:next w:val="1"/>
    <w:link w:val="401"/>
    <w:semiHidden/>
    <w:unhideWhenUsed/>
    <w:qFormat/>
    <w:uiPriority w:val="0"/>
    <w:pPr>
      <w:spacing w:after="160"/>
    </w:pPr>
    <w:rPr>
      <w:rFonts w:eastAsiaTheme="minorEastAsia"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5">
    <w:name w:val="table of authorities"/>
    <w:basedOn w:val="1"/>
    <w:next w:val="1"/>
    <w:semiHidden/>
    <w:unhideWhenUsed/>
    <w:uiPriority w:val="0"/>
    <w:pPr>
      <w:ind w:left="220" w:hanging="220"/>
    </w:pPr>
  </w:style>
  <w:style w:type="paragraph" w:styleId="76">
    <w:name w:val="table of figures"/>
    <w:basedOn w:val="1"/>
    <w:next w:val="1"/>
    <w:semiHidden/>
    <w:unhideWhenUsed/>
    <w:uiPriority w:val="0"/>
  </w:style>
  <w:style w:type="paragraph" w:styleId="77">
    <w:name w:val="Title"/>
    <w:basedOn w:val="1"/>
    <w:next w:val="1"/>
    <w:link w:val="405"/>
    <w:semiHidden/>
    <w:unhideWhenUsed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78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9">
    <w:name w:val="toc 1"/>
    <w:basedOn w:val="1"/>
    <w:next w:val="1"/>
    <w:semiHidden/>
    <w:unhideWhenUsed/>
    <w:uiPriority w:val="0"/>
    <w:pPr>
      <w:spacing w:after="100"/>
    </w:pPr>
  </w:style>
  <w:style w:type="paragraph" w:styleId="80">
    <w:name w:val="toc 2"/>
    <w:basedOn w:val="1"/>
    <w:next w:val="1"/>
    <w:semiHidden/>
    <w:unhideWhenUsed/>
    <w:uiPriority w:val="0"/>
    <w:pPr>
      <w:spacing w:after="100"/>
      <w:ind w:left="220"/>
    </w:pPr>
  </w:style>
  <w:style w:type="paragraph" w:styleId="81">
    <w:name w:val="toc 3"/>
    <w:basedOn w:val="1"/>
    <w:next w:val="1"/>
    <w:semiHidden/>
    <w:unhideWhenUsed/>
    <w:uiPriority w:val="0"/>
    <w:pPr>
      <w:spacing w:after="100"/>
      <w:ind w:left="440"/>
    </w:pPr>
  </w:style>
  <w:style w:type="paragraph" w:styleId="82">
    <w:name w:val="toc 4"/>
    <w:basedOn w:val="1"/>
    <w:next w:val="1"/>
    <w:semiHidden/>
    <w:unhideWhenUsed/>
    <w:uiPriority w:val="0"/>
    <w:pPr>
      <w:spacing w:after="100"/>
      <w:ind w:left="660"/>
    </w:pPr>
  </w:style>
  <w:style w:type="paragraph" w:styleId="83">
    <w:name w:val="toc 5"/>
    <w:basedOn w:val="1"/>
    <w:next w:val="1"/>
    <w:semiHidden/>
    <w:unhideWhenUsed/>
    <w:uiPriority w:val="0"/>
    <w:pPr>
      <w:spacing w:after="100"/>
      <w:ind w:left="880"/>
    </w:pPr>
  </w:style>
  <w:style w:type="paragraph" w:styleId="84">
    <w:name w:val="toc 6"/>
    <w:basedOn w:val="1"/>
    <w:next w:val="1"/>
    <w:semiHidden/>
    <w:unhideWhenUsed/>
    <w:uiPriority w:val="0"/>
    <w:pPr>
      <w:spacing w:after="100"/>
      <w:ind w:left="1100"/>
    </w:pPr>
  </w:style>
  <w:style w:type="paragraph" w:styleId="85">
    <w:name w:val="toc 7"/>
    <w:basedOn w:val="1"/>
    <w:next w:val="1"/>
    <w:semiHidden/>
    <w:unhideWhenUsed/>
    <w:uiPriority w:val="0"/>
    <w:pPr>
      <w:spacing w:after="100"/>
      <w:ind w:left="1320"/>
    </w:pPr>
  </w:style>
  <w:style w:type="paragraph" w:styleId="86">
    <w:name w:val="toc 8"/>
    <w:basedOn w:val="1"/>
    <w:next w:val="1"/>
    <w:semiHidden/>
    <w:unhideWhenUsed/>
    <w:uiPriority w:val="0"/>
    <w:pPr>
      <w:spacing w:after="100"/>
      <w:ind w:left="1540"/>
    </w:pPr>
  </w:style>
  <w:style w:type="paragraph" w:styleId="87">
    <w:name w:val="toc 9"/>
    <w:basedOn w:val="1"/>
    <w:next w:val="1"/>
    <w:semiHidden/>
    <w:unhideWhenUsed/>
    <w:uiPriority w:val="0"/>
    <w:pPr>
      <w:spacing w:after="100"/>
      <w:ind w:left="1760"/>
    </w:pPr>
  </w:style>
  <w:style w:type="character" w:styleId="89">
    <w:name w:val="annotation reference"/>
    <w:basedOn w:val="88"/>
    <w:semiHidden/>
    <w:unhideWhenUsed/>
    <w:uiPriority w:val="0"/>
    <w:rPr>
      <w:sz w:val="22"/>
      <w:szCs w:val="16"/>
    </w:rPr>
  </w:style>
  <w:style w:type="character" w:styleId="90">
    <w:name w:val="Emphasis"/>
    <w:basedOn w:val="88"/>
    <w:semiHidden/>
    <w:unhideWhenUsed/>
    <w:qFormat/>
    <w:uiPriority w:val="0"/>
    <w:rPr>
      <w:i/>
      <w:iCs/>
    </w:rPr>
  </w:style>
  <w:style w:type="character" w:styleId="91">
    <w:name w:val="endnote reference"/>
    <w:basedOn w:val="88"/>
    <w:semiHidden/>
    <w:unhideWhenUsed/>
    <w:uiPriority w:val="0"/>
    <w:rPr>
      <w:vertAlign w:val="superscript"/>
    </w:rPr>
  </w:style>
  <w:style w:type="character" w:styleId="92">
    <w:name w:val="FollowedHyperlink"/>
    <w:basedOn w:val="88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3">
    <w:name w:val="footnote reference"/>
    <w:basedOn w:val="88"/>
    <w:semiHidden/>
    <w:unhideWhenUsed/>
    <w:uiPriority w:val="0"/>
    <w:rPr>
      <w:vertAlign w:val="superscript"/>
    </w:rPr>
  </w:style>
  <w:style w:type="character" w:styleId="94">
    <w:name w:val="HTML Acronym"/>
    <w:basedOn w:val="88"/>
    <w:semiHidden/>
    <w:unhideWhenUsed/>
    <w:uiPriority w:val="0"/>
  </w:style>
  <w:style w:type="character" w:styleId="95">
    <w:name w:val="HTML Cite"/>
    <w:basedOn w:val="88"/>
    <w:semiHidden/>
    <w:unhideWhenUsed/>
    <w:uiPriority w:val="0"/>
    <w:rPr>
      <w:i/>
      <w:iCs/>
    </w:rPr>
  </w:style>
  <w:style w:type="character" w:styleId="96">
    <w:name w:val="HTML Code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97">
    <w:name w:val="HTML Definition"/>
    <w:basedOn w:val="88"/>
    <w:semiHidden/>
    <w:unhideWhenUsed/>
    <w:uiPriority w:val="0"/>
    <w:rPr>
      <w:i/>
      <w:iCs/>
    </w:rPr>
  </w:style>
  <w:style w:type="character" w:styleId="98">
    <w:name w:val="HTML Keyboard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99">
    <w:name w:val="HTML Sample"/>
    <w:basedOn w:val="88"/>
    <w:semiHidden/>
    <w:unhideWhenUsed/>
    <w:uiPriority w:val="0"/>
    <w:rPr>
      <w:rFonts w:ascii="Consolas" w:hAnsi="Consolas"/>
      <w:sz w:val="24"/>
      <w:szCs w:val="24"/>
    </w:rPr>
  </w:style>
  <w:style w:type="character" w:styleId="100">
    <w:name w:val="HTML Typewriter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101">
    <w:name w:val="HTML Variable"/>
    <w:basedOn w:val="88"/>
    <w:semiHidden/>
    <w:unhideWhenUsed/>
    <w:uiPriority w:val="0"/>
    <w:rPr>
      <w:i/>
      <w:iCs/>
    </w:rPr>
  </w:style>
  <w:style w:type="character" w:styleId="102">
    <w:name w:val="Hyperlink"/>
    <w:basedOn w:val="88"/>
    <w:semiHidden/>
    <w:unhideWhenUsed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3">
    <w:name w:val="line number"/>
    <w:basedOn w:val="88"/>
    <w:semiHidden/>
    <w:unhideWhenUsed/>
    <w:uiPriority w:val="0"/>
  </w:style>
  <w:style w:type="character" w:styleId="104">
    <w:name w:val="page number"/>
    <w:basedOn w:val="88"/>
    <w:semiHidden/>
    <w:unhideWhenUsed/>
    <w:uiPriority w:val="0"/>
  </w:style>
  <w:style w:type="character" w:styleId="105">
    <w:name w:val="Strong"/>
    <w:basedOn w:val="88"/>
    <w:semiHidden/>
    <w:unhideWhenUsed/>
    <w:qFormat/>
    <w:uiPriority w:val="0"/>
    <w:rPr>
      <w:b/>
      <w:bCs/>
    </w:rPr>
  </w:style>
  <w:style w:type="table" w:styleId="107">
    <w:name w:val="Table 3D effects 1"/>
    <w:basedOn w:val="106"/>
    <w:semiHidden/>
    <w:unhideWhenUsed/>
    <w:uiPriority w:val="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8">
    <w:name w:val="Table 3D effects 2"/>
    <w:basedOn w:val="106"/>
    <w:semiHidden/>
    <w:unhideWhenUsed/>
    <w:uiPriority w:val="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3D effects 3"/>
    <w:basedOn w:val="106"/>
    <w:semiHidden/>
    <w:unhideWhenUsed/>
    <w:uiPriority w:val="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Classic 1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lassic 2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lassic 3"/>
    <w:basedOn w:val="106"/>
    <w:semiHidden/>
    <w:unhideWhenUsed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13">
    <w:name w:val="Table Classic 4"/>
    <w:basedOn w:val="106"/>
    <w:semiHidden/>
    <w:unhideWhenUsed/>
    <w:uiPriority w:val="0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orful 1"/>
    <w:basedOn w:val="106"/>
    <w:semiHidden/>
    <w:unhideWhenUsed/>
    <w:uiPriority w:val="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orful 2"/>
    <w:basedOn w:val="106"/>
    <w:semiHidden/>
    <w:unhideWhenUsed/>
    <w:uiPriority w:val="0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orful 3"/>
    <w:basedOn w:val="106"/>
    <w:semiHidden/>
    <w:unhideWhenUsed/>
    <w:uiPriority w:val="0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7">
    <w:name w:val="Table Columns 1"/>
    <w:basedOn w:val="106"/>
    <w:semiHidden/>
    <w:unhideWhenUsed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8">
    <w:name w:val="Table Columns 2"/>
    <w:basedOn w:val="106"/>
    <w:semiHidden/>
    <w:unhideWhenUsed/>
    <w:uiPriority w:val="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9">
    <w:name w:val="Table Columns 3"/>
    <w:basedOn w:val="106"/>
    <w:semiHidden/>
    <w:unhideWhenUsed/>
    <w:uiPriority w:val="0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0">
    <w:name w:val="Table Columns 4"/>
    <w:basedOn w:val="106"/>
    <w:semiHidden/>
    <w:unhideWhenUsed/>
    <w:uiPriority w:val="0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1">
    <w:name w:val="Table Columns 5"/>
    <w:basedOn w:val="106"/>
    <w:semiHidden/>
    <w:unhideWhenUsed/>
    <w:uiPriority w:val="0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2">
    <w:name w:val="Table Contemporary"/>
    <w:basedOn w:val="106"/>
    <w:semiHidden/>
    <w:unhideWhenUsed/>
    <w:uiPriority w:val="0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23">
    <w:name w:val="Table Elegant"/>
    <w:basedOn w:val="106"/>
    <w:semiHidden/>
    <w:unhideWhenUsed/>
    <w:uiPriority w:val="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Grid"/>
    <w:basedOn w:val="10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5">
    <w:name w:val="Table Grid 1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2"/>
    <w:basedOn w:val="106"/>
    <w:semiHidden/>
    <w:unhideWhenUsed/>
    <w:uiPriority w:val="0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7">
    <w:name w:val="Table Grid 3"/>
    <w:basedOn w:val="106"/>
    <w:semiHidden/>
    <w:unhideWhenUsed/>
    <w:uiPriority w:val="0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4"/>
    <w:basedOn w:val="106"/>
    <w:semiHidden/>
    <w:unhideWhenUsed/>
    <w:uiPriority w:val="0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Grid 5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0">
    <w:name w:val="Table Grid 6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1">
    <w:name w:val="Table Grid 7"/>
    <w:basedOn w:val="106"/>
    <w:semiHidden/>
    <w:unhideWhenUsed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2">
    <w:name w:val="Table Grid 8"/>
    <w:basedOn w:val="106"/>
    <w:semiHidden/>
    <w:unhideWhenUsed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3">
    <w:name w:val="Table List 1"/>
    <w:basedOn w:val="106"/>
    <w:semiHidden/>
    <w:unhideWhenUsed/>
    <w:uiPriority w:val="0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2"/>
    <w:basedOn w:val="106"/>
    <w:semiHidden/>
    <w:unhideWhenUsed/>
    <w:uiPriority w:val="0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List 3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6">
    <w:name w:val="Table List 4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7">
    <w:name w:val="Table List 5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8">
    <w:name w:val="Table List 6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9">
    <w:name w:val="Table List 7"/>
    <w:basedOn w:val="106"/>
    <w:semiHidden/>
    <w:unhideWhenUsed/>
    <w:uiPriority w:val="0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40">
    <w:name w:val="Table List 8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41">
    <w:name w:val="Table Professional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2">
    <w:name w:val="Table Simple 1"/>
    <w:basedOn w:val="106"/>
    <w:semiHidden/>
    <w:unhideWhenUsed/>
    <w:uiPriority w:val="0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43">
    <w:name w:val="Table Simple 2"/>
    <w:basedOn w:val="106"/>
    <w:semiHidden/>
    <w:unhideWhenUsed/>
    <w:uiPriority w:val="0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4">
    <w:name w:val="Table Simple 3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5">
    <w:name w:val="Table Subtle 1"/>
    <w:basedOn w:val="106"/>
    <w:semiHidden/>
    <w:unhideWhenUsed/>
    <w:uiPriority w:val="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6">
    <w:name w:val="Table Subtle 2"/>
    <w:basedOn w:val="106"/>
    <w:semiHidden/>
    <w:unhideWhenUsed/>
    <w:uiPriority w:val="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7">
    <w:name w:val="Table Theme"/>
    <w:basedOn w:val="10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8">
    <w:name w:val="Table Web 1"/>
    <w:basedOn w:val="106"/>
    <w:semiHidden/>
    <w:unhideWhenUsed/>
    <w:uiPriority w:val="0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9">
    <w:name w:val="Table Web 2"/>
    <w:basedOn w:val="106"/>
    <w:semiHidden/>
    <w:unhideWhenUsed/>
    <w:uiPriority w:val="0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0">
    <w:name w:val="Table Web 3"/>
    <w:basedOn w:val="106"/>
    <w:uiPriority w:val="0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1">
    <w:name w:val="Light Shading"/>
    <w:basedOn w:val="106"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52">
    <w:name w:val="Light Shading Accent 1"/>
    <w:basedOn w:val="106"/>
    <w:semiHidden/>
    <w:unhideWhenUsed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53">
    <w:name w:val="Light Shading Accent 2"/>
    <w:basedOn w:val="106"/>
    <w:semiHidden/>
    <w:unhideWhenUsed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4">
    <w:name w:val="Light Shading Accent 3"/>
    <w:basedOn w:val="106"/>
    <w:semiHidden/>
    <w:unhideWhenUsed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5">
    <w:name w:val="Light Shading Accent 4"/>
    <w:basedOn w:val="106"/>
    <w:semiHidden/>
    <w:unhideWhenUsed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6">
    <w:name w:val="Light Shading Accent 5"/>
    <w:basedOn w:val="106"/>
    <w:semiHidden/>
    <w:unhideWhenUsed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7">
    <w:name w:val="Light Shading Accent 6"/>
    <w:basedOn w:val="106"/>
    <w:semiHidden/>
    <w:unhideWhenUsed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8">
    <w:name w:val="Light List"/>
    <w:basedOn w:val="106"/>
    <w:semiHidden/>
    <w:unhideWhenUsed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9">
    <w:name w:val="Light List Accent 1"/>
    <w:basedOn w:val="106"/>
    <w:semiHidden/>
    <w:unhideWhenUsed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60">
    <w:name w:val="Light List Accent 2"/>
    <w:basedOn w:val="106"/>
    <w:semiHidden/>
    <w:unhideWhenUsed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61">
    <w:name w:val="Light List Accent 3"/>
    <w:basedOn w:val="106"/>
    <w:semiHidden/>
    <w:unhideWhenUsed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62">
    <w:name w:val="Light List Accent 4"/>
    <w:basedOn w:val="106"/>
    <w:semiHidden/>
    <w:unhideWhenUsed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63">
    <w:name w:val="Light List Accent 5"/>
    <w:basedOn w:val="106"/>
    <w:semiHidden/>
    <w:unhideWhenUsed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4">
    <w:name w:val="Light List Accent 6"/>
    <w:basedOn w:val="106"/>
    <w:semiHidden/>
    <w:unhideWhenUsed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5">
    <w:name w:val="Light Grid"/>
    <w:basedOn w:val="106"/>
    <w:semiHidden/>
    <w:unhideWhenUsed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6">
    <w:name w:val="Light Grid Accent 1"/>
    <w:basedOn w:val="106"/>
    <w:semiHidden/>
    <w:unhideWhenUsed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7">
    <w:name w:val="Light Grid Accent 2"/>
    <w:basedOn w:val="106"/>
    <w:semiHidden/>
    <w:unhideWhenUsed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8">
    <w:name w:val="Light Grid Accent 3"/>
    <w:basedOn w:val="106"/>
    <w:semiHidden/>
    <w:unhideWhenUsed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9">
    <w:name w:val="Light Grid Accent 4"/>
    <w:basedOn w:val="106"/>
    <w:semiHidden/>
    <w:unhideWhenUsed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70">
    <w:name w:val="Light Grid Accent 5"/>
    <w:basedOn w:val="106"/>
    <w:semiHidden/>
    <w:unhideWhenUsed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71">
    <w:name w:val="Light Grid Accent 6"/>
    <w:basedOn w:val="106"/>
    <w:semiHidden/>
    <w:unhideWhenUsed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72">
    <w:name w:val="Medium Shading 1"/>
    <w:basedOn w:val="106"/>
    <w:semiHidden/>
    <w:unhideWhenUsed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06"/>
    <w:semiHidden/>
    <w:unhideWhenUsed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06"/>
    <w:semiHidden/>
    <w:unhideWhenUsed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06"/>
    <w:semiHidden/>
    <w:unhideWhenUsed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06"/>
    <w:semiHidden/>
    <w:unhideWhenUsed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06"/>
    <w:semiHidden/>
    <w:unhideWhenUsed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06"/>
    <w:semiHidden/>
    <w:unhideWhenUsed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7">
    <w:name w:val="Medium List 1 Accent 1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8">
    <w:name w:val="Medium List 1 Accent 2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9">
    <w:name w:val="Medium List 1 Accent 3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90">
    <w:name w:val="Medium List 1 Accent 4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91">
    <w:name w:val="Medium List 1 Accent 5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92">
    <w:name w:val="Medium List 1 Accent 6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93">
    <w:name w:val="Medium List 2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06"/>
    <w:semiHidden/>
    <w:unhideWhenUsed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01">
    <w:name w:val="Medium Grid 1 Accent 1"/>
    <w:basedOn w:val="106"/>
    <w:semiHidden/>
    <w:unhideWhenUsed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02">
    <w:name w:val="Medium Grid 1 Accent 2"/>
    <w:basedOn w:val="106"/>
    <w:semiHidden/>
    <w:unhideWhenUsed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03">
    <w:name w:val="Medium Grid 1 Accent 3"/>
    <w:basedOn w:val="106"/>
    <w:semiHidden/>
    <w:unhideWhenUsed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4">
    <w:name w:val="Medium Grid 1 Accent 4"/>
    <w:basedOn w:val="106"/>
    <w:semiHidden/>
    <w:unhideWhenUsed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5">
    <w:name w:val="Medium Grid 1 Accent 5"/>
    <w:basedOn w:val="106"/>
    <w:semiHidden/>
    <w:unhideWhenUsed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6">
    <w:name w:val="Medium Grid 1 Accent 6"/>
    <w:basedOn w:val="106"/>
    <w:semiHidden/>
    <w:unhideWhenUsed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7">
    <w:name w:val="Medium Grid 2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1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2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2 Accent 3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1">
    <w:name w:val="Medium Grid 2 Accent 4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5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3">
    <w:name w:val="Medium Grid 2 Accent 6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4">
    <w:name w:val="Medium Grid 3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5">
    <w:name w:val="Medium Grid 3 Accent 1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6">
    <w:name w:val="Medium Grid 3 Accent 2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7">
    <w:name w:val="Medium Grid 3 Accent 3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8">
    <w:name w:val="Medium Grid 3 Accent 4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9">
    <w:name w:val="Medium Grid 3 Accent 5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20">
    <w:name w:val="Medium Grid 3 Accent 6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21">
    <w:name w:val="Dark List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22">
    <w:name w:val="Dark List Accent 1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23">
    <w:name w:val="Dark List Accent 2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4">
    <w:name w:val="Dark List Accent 3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5">
    <w:name w:val="Dark List Accent 4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6">
    <w:name w:val="Dark List Accent 5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7">
    <w:name w:val="Dark List Accent 6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8">
    <w:name w:val="Colorful Shading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1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2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Shading Accent 3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32">
    <w:name w:val="Colorful Shading Accent 4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3">
    <w:name w:val="Colorful Shading Accent 5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4">
    <w:name w:val="Colorful Shading Accent 6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5">
    <w:name w:val="Colorful List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6">
    <w:name w:val="Colorful List Accent 1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7">
    <w:name w:val="Colorful List Accent 2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8">
    <w:name w:val="Colorful List Accent 3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9">
    <w:name w:val="Colorful List Accent 4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40">
    <w:name w:val="Colorful List Accent 5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41">
    <w:name w:val="Colorful List Accent 6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42">
    <w:name w:val="Colorful Grid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43">
    <w:name w:val="Colorful Grid Accent 1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4">
    <w:name w:val="Colorful Grid Accent 2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5">
    <w:name w:val="Colorful Grid Accent 3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6">
    <w:name w:val="Colorful Grid Accent 4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7">
    <w:name w:val="Colorful Grid Accent 5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8">
    <w:name w:val="Colorful Grid Accent 6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249">
    <w:name w:val="Heading 3 Char"/>
    <w:basedOn w:val="250"/>
    <w:link w:val="4"/>
    <w:uiPriority w:val="0"/>
    <w:rPr>
      <w:rFonts w:asciiTheme="majorHAnsi" w:hAnsiTheme="majorHAnsi"/>
      <w:b w:val="0"/>
      <w:sz w:val="32"/>
      <w:szCs w:val="32"/>
    </w:rPr>
  </w:style>
  <w:style w:type="character" w:customStyle="1" w:styleId="250">
    <w:name w:val="Heading 1 Char"/>
    <w:basedOn w:val="88"/>
    <w:link w:val="2"/>
    <w:qFormat/>
    <w:uiPriority w:val="0"/>
    <w:rPr>
      <w:rFonts w:asciiTheme="majorHAnsi" w:hAnsiTheme="majorHAnsi"/>
      <w:b/>
      <w:sz w:val="32"/>
      <w:szCs w:val="32"/>
    </w:rPr>
  </w:style>
  <w:style w:type="character" w:customStyle="1" w:styleId="251">
    <w:name w:val="Heading 2 Char"/>
    <w:basedOn w:val="88"/>
    <w:link w:val="3"/>
    <w:qFormat/>
    <w:uiPriority w:val="0"/>
    <w:rPr>
      <w:rFonts w:asciiTheme="majorHAnsi" w:hAnsiTheme="majorHAnsi"/>
      <w:b/>
      <w:color w:val="595959" w:themeColor="text1" w:themeTint="A6"/>
      <w:sz w:val="32"/>
      <w:szCs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styleId="252">
    <w:name w:val="Placeholder Text"/>
    <w:basedOn w:val="88"/>
    <w:semiHidden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3">
    <w:name w:val="Header Char"/>
    <w:basedOn w:val="88"/>
    <w:link w:val="33"/>
    <w:uiPriority w:val="0"/>
    <w:rPr>
      <w:rFonts w:asciiTheme="minorHAnsi" w:hAnsiTheme="minorHAnsi"/>
      <w:sz w:val="18"/>
      <w:szCs w:val="24"/>
    </w:rPr>
  </w:style>
  <w:style w:type="character" w:customStyle="1" w:styleId="254">
    <w:name w:val="Footer Char"/>
    <w:basedOn w:val="88"/>
    <w:link w:val="31"/>
    <w:uiPriority w:val="0"/>
    <w:rPr>
      <w:rFonts w:asciiTheme="minorHAnsi" w:hAnsiTheme="minorHAnsi"/>
      <w:sz w:val="18"/>
      <w:szCs w:val="24"/>
    </w:rPr>
  </w:style>
  <w:style w:type="paragraph" w:customStyle="1" w:styleId="255">
    <w:name w:val="Bibliography"/>
    <w:basedOn w:val="1"/>
    <w:next w:val="1"/>
    <w:semiHidden/>
    <w:unhideWhenUsed/>
    <w:uiPriority w:val="37"/>
  </w:style>
  <w:style w:type="character" w:customStyle="1" w:styleId="256">
    <w:name w:val="Body Text Char"/>
    <w:basedOn w:val="88"/>
    <w:link w:val="13"/>
    <w:semiHidden/>
    <w:uiPriority w:val="0"/>
  </w:style>
  <w:style w:type="character" w:customStyle="1" w:styleId="257">
    <w:name w:val="Body Text 2 Char"/>
    <w:basedOn w:val="88"/>
    <w:link w:val="14"/>
    <w:semiHidden/>
    <w:uiPriority w:val="0"/>
  </w:style>
  <w:style w:type="character" w:customStyle="1" w:styleId="258">
    <w:name w:val="Body Text 3 Char"/>
    <w:basedOn w:val="88"/>
    <w:link w:val="15"/>
    <w:semiHidden/>
    <w:qFormat/>
    <w:uiPriority w:val="0"/>
    <w:rPr>
      <w:szCs w:val="16"/>
    </w:rPr>
  </w:style>
  <w:style w:type="character" w:customStyle="1" w:styleId="259">
    <w:name w:val="Body Text First Indent Char"/>
    <w:basedOn w:val="256"/>
    <w:link w:val="16"/>
    <w:semiHidden/>
    <w:uiPriority w:val="0"/>
  </w:style>
  <w:style w:type="character" w:customStyle="1" w:styleId="260">
    <w:name w:val="Body Text Indent Char"/>
    <w:basedOn w:val="88"/>
    <w:link w:val="17"/>
    <w:semiHidden/>
    <w:uiPriority w:val="0"/>
  </w:style>
  <w:style w:type="character" w:customStyle="1" w:styleId="261">
    <w:name w:val="Body Text First Indent 2 Char"/>
    <w:basedOn w:val="260"/>
    <w:link w:val="18"/>
    <w:semiHidden/>
    <w:uiPriority w:val="0"/>
  </w:style>
  <w:style w:type="character" w:customStyle="1" w:styleId="262">
    <w:name w:val="Body Text Indent 2 Char"/>
    <w:basedOn w:val="88"/>
    <w:link w:val="19"/>
    <w:semiHidden/>
    <w:uiPriority w:val="0"/>
  </w:style>
  <w:style w:type="character" w:customStyle="1" w:styleId="263">
    <w:name w:val="Body Text Indent 3 Char"/>
    <w:basedOn w:val="88"/>
    <w:link w:val="20"/>
    <w:semiHidden/>
    <w:uiPriority w:val="0"/>
    <w:rPr>
      <w:szCs w:val="16"/>
    </w:rPr>
  </w:style>
  <w:style w:type="character" w:customStyle="1" w:styleId="264">
    <w:name w:val="Book Title"/>
    <w:basedOn w:val="88"/>
    <w:semiHidden/>
    <w:unhideWhenUsed/>
    <w:qFormat/>
    <w:uiPriority w:val="33"/>
    <w:rPr>
      <w:b/>
      <w:bCs/>
      <w:i/>
      <w:iCs/>
      <w:spacing w:val="5"/>
    </w:rPr>
  </w:style>
  <w:style w:type="character" w:customStyle="1" w:styleId="265">
    <w:name w:val="Closing Char"/>
    <w:basedOn w:val="88"/>
    <w:link w:val="22"/>
    <w:semiHidden/>
    <w:uiPriority w:val="0"/>
  </w:style>
  <w:style w:type="character" w:customStyle="1" w:styleId="266">
    <w:name w:val="Comment Text Char"/>
    <w:basedOn w:val="88"/>
    <w:link w:val="23"/>
    <w:semiHidden/>
    <w:uiPriority w:val="0"/>
    <w:rPr>
      <w:szCs w:val="20"/>
    </w:rPr>
  </w:style>
  <w:style w:type="character" w:customStyle="1" w:styleId="267">
    <w:name w:val="Comment Subject Char"/>
    <w:basedOn w:val="266"/>
    <w:link w:val="24"/>
    <w:semiHidden/>
    <w:uiPriority w:val="0"/>
    <w:rPr>
      <w:b/>
      <w:bCs/>
      <w:szCs w:val="20"/>
    </w:rPr>
  </w:style>
  <w:style w:type="character" w:customStyle="1" w:styleId="268">
    <w:name w:val="Date Char"/>
    <w:basedOn w:val="88"/>
    <w:link w:val="25"/>
    <w:semiHidden/>
    <w:uiPriority w:val="0"/>
  </w:style>
  <w:style w:type="character" w:customStyle="1" w:styleId="269">
    <w:name w:val="Document Map Char"/>
    <w:basedOn w:val="88"/>
    <w:link w:val="26"/>
    <w:semiHidden/>
    <w:uiPriority w:val="0"/>
    <w:rPr>
      <w:rFonts w:ascii="Segoe UI" w:hAnsi="Segoe UI" w:cs="Segoe UI"/>
      <w:szCs w:val="16"/>
    </w:rPr>
  </w:style>
  <w:style w:type="character" w:customStyle="1" w:styleId="270">
    <w:name w:val="E-mail Signature Char"/>
    <w:basedOn w:val="88"/>
    <w:link w:val="27"/>
    <w:semiHidden/>
    <w:uiPriority w:val="0"/>
  </w:style>
  <w:style w:type="character" w:customStyle="1" w:styleId="271">
    <w:name w:val="Endnote Text Char"/>
    <w:basedOn w:val="88"/>
    <w:link w:val="28"/>
    <w:semiHidden/>
    <w:uiPriority w:val="0"/>
    <w:rPr>
      <w:szCs w:val="20"/>
    </w:rPr>
  </w:style>
  <w:style w:type="character" w:customStyle="1" w:styleId="272">
    <w:name w:val="Footnote Text Char"/>
    <w:basedOn w:val="88"/>
    <w:link w:val="32"/>
    <w:semiHidden/>
    <w:uiPriority w:val="0"/>
    <w:rPr>
      <w:szCs w:val="20"/>
    </w:rPr>
  </w:style>
  <w:style w:type="table" w:customStyle="1" w:styleId="273">
    <w:name w:val="Grid Table 1 Light"/>
    <w:basedOn w:val="106"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1"/>
    <w:basedOn w:val="106"/>
    <w:uiPriority w:val="46"/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2"/>
    <w:basedOn w:val="106"/>
    <w:uiPriority w:val="46"/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3"/>
    <w:basedOn w:val="106"/>
    <w:uiPriority w:val="46"/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4"/>
    <w:basedOn w:val="106"/>
    <w:uiPriority w:val="46"/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5"/>
    <w:basedOn w:val="106"/>
    <w:uiPriority w:val="46"/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1 Light Accent 6"/>
    <w:basedOn w:val="106"/>
    <w:uiPriority w:val="46"/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0">
    <w:name w:val="Grid Table 2"/>
    <w:basedOn w:val="106"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1">
    <w:name w:val="Grid Table 2 Accent 1"/>
    <w:basedOn w:val="106"/>
    <w:uiPriority w:val="47"/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2">
    <w:name w:val="Grid Table 2 Accent 2"/>
    <w:basedOn w:val="106"/>
    <w:uiPriority w:val="47"/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3">
    <w:name w:val="Grid Table 2 Accent 3"/>
    <w:basedOn w:val="106"/>
    <w:uiPriority w:val="47"/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4">
    <w:name w:val="Grid Table 2 Accent 4"/>
    <w:basedOn w:val="106"/>
    <w:uiPriority w:val="47"/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5">
    <w:name w:val="Grid Table 2 Accent 5"/>
    <w:basedOn w:val="106"/>
    <w:uiPriority w:val="47"/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6">
    <w:name w:val="Grid Table 2 Accent 6"/>
    <w:basedOn w:val="106"/>
    <w:uiPriority w:val="47"/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7">
    <w:name w:val="Grid Table 3"/>
    <w:basedOn w:val="106"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8">
    <w:name w:val="Grid Table 3 Accent 1"/>
    <w:basedOn w:val="106"/>
    <w:uiPriority w:val="48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9">
    <w:name w:val="Grid Table 3 Accent 2"/>
    <w:basedOn w:val="106"/>
    <w:uiPriority w:val="48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90">
    <w:name w:val="Grid Table 3 Accent 3"/>
    <w:basedOn w:val="106"/>
    <w:uiPriority w:val="48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1">
    <w:name w:val="Grid Table 3 Accent 4"/>
    <w:basedOn w:val="106"/>
    <w:uiPriority w:val="48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2">
    <w:name w:val="Grid Table 3 Accent 5"/>
    <w:basedOn w:val="106"/>
    <w:uiPriority w:val="48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3">
    <w:name w:val="Grid Table 3 Accent 6"/>
    <w:basedOn w:val="106"/>
    <w:uiPriority w:val="48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4">
    <w:name w:val="Grid Table 4"/>
    <w:basedOn w:val="106"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">
    <w:name w:val="Grid Table 4 Accent 1"/>
    <w:basedOn w:val="106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6">
    <w:name w:val="Grid Table 4 Accent 2"/>
    <w:basedOn w:val="106"/>
    <w:uiPriority w:val="49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7">
    <w:name w:val="Grid Table 4 Accent 3"/>
    <w:basedOn w:val="106"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8">
    <w:name w:val="Grid Table 4 Accent 4"/>
    <w:basedOn w:val="106"/>
    <w:uiPriority w:val="49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9">
    <w:name w:val="Grid Table 4 Accent 5"/>
    <w:basedOn w:val="106"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00">
    <w:name w:val="Grid Table 4 Accent 6"/>
    <w:basedOn w:val="106"/>
    <w:uiPriority w:val="49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1">
    <w:name w:val="Grid Table 5 Dark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2">
    <w:name w:val="Grid Table 5 Dark Accent 1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3">
    <w:name w:val="Grid Table 5 Dark Accent 2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4">
    <w:name w:val="Grid Table 5 Dark Accent 3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5">
    <w:name w:val="Grid Table 5 Dark Accent 4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6">
    <w:name w:val="Grid Table 5 Dark Accent 5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7">
    <w:name w:val="Grid Table 5 Dark Accent 6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8">
    <w:name w:val="Grid Table 6 Colorful"/>
    <w:basedOn w:val="106"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9">
    <w:name w:val="Grid Table 6 Colorful Accent 1"/>
    <w:basedOn w:val="106"/>
    <w:uiPriority w:val="51"/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10">
    <w:name w:val="Grid Table 6 Colorful Accent 2"/>
    <w:basedOn w:val="106"/>
    <w:uiPriority w:val="51"/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1">
    <w:name w:val="Grid Table 6 Colorful Accent 3"/>
    <w:basedOn w:val="106"/>
    <w:uiPriority w:val="51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2">
    <w:name w:val="Grid Table 6 Colorful Accent 4"/>
    <w:basedOn w:val="106"/>
    <w:uiPriority w:val="51"/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3">
    <w:name w:val="Grid Table 6 Colorful Accent 5"/>
    <w:basedOn w:val="106"/>
    <w:uiPriority w:val="51"/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4">
    <w:name w:val="Grid Table 6 Colorful Accent 6"/>
    <w:basedOn w:val="106"/>
    <w:uiPriority w:val="51"/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5">
    <w:name w:val="Grid Table 7 Colorful"/>
    <w:basedOn w:val="106"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6">
    <w:name w:val="Grid Table 7 Colorful Accent 1"/>
    <w:basedOn w:val="106"/>
    <w:uiPriority w:val="52"/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7">
    <w:name w:val="Grid Table 7 Colorful Accent 2"/>
    <w:basedOn w:val="106"/>
    <w:uiPriority w:val="52"/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8">
    <w:name w:val="Grid Table 7 Colorful Accent 3"/>
    <w:basedOn w:val="106"/>
    <w:uiPriority w:val="52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9">
    <w:name w:val="Grid Table 7 Colorful Accent 4"/>
    <w:basedOn w:val="106"/>
    <w:uiPriority w:val="52"/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20">
    <w:name w:val="Grid Table 7 Colorful Accent 5"/>
    <w:basedOn w:val="106"/>
    <w:uiPriority w:val="52"/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1">
    <w:name w:val="Grid Table 7 Colorful Accent 6"/>
    <w:basedOn w:val="106"/>
    <w:uiPriority w:val="52"/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2">
    <w:name w:val="Hashtag"/>
    <w:basedOn w:val="88"/>
    <w:semiHidden/>
    <w:unhideWhenUsed/>
    <w:uiPriority w:val="99"/>
    <w:rPr>
      <w:color w:val="2B579A"/>
      <w:shd w:val="clear" w:color="auto" w:fill="E6E6E6"/>
    </w:rPr>
  </w:style>
  <w:style w:type="character" w:customStyle="1" w:styleId="323">
    <w:name w:val="Heading 4 Char"/>
    <w:basedOn w:val="88"/>
    <w:link w:val="5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4">
    <w:name w:val="Heading 5 Char"/>
    <w:basedOn w:val="88"/>
    <w:link w:val="6"/>
    <w:semiHidden/>
    <w:uiPriority w:val="0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5">
    <w:name w:val="Heading 6 Char"/>
    <w:basedOn w:val="88"/>
    <w:link w:val="7"/>
    <w:semiHidden/>
    <w:uiPriority w:val="0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6">
    <w:name w:val="Heading 7 Char"/>
    <w:basedOn w:val="88"/>
    <w:link w:val="8"/>
    <w:semiHidden/>
    <w:uiPriority w:val="0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7">
    <w:name w:val="Heading 8 Char"/>
    <w:basedOn w:val="88"/>
    <w:link w:val="9"/>
    <w:semiHidden/>
    <w:uiPriority w:val="0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eading 9 Char"/>
    <w:basedOn w:val="88"/>
    <w:link w:val="10"/>
    <w:semiHidden/>
    <w:uiPriority w:val="0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9">
    <w:name w:val="HTML Address Char"/>
    <w:basedOn w:val="88"/>
    <w:link w:val="34"/>
    <w:semiHidden/>
    <w:uiPriority w:val="0"/>
    <w:rPr>
      <w:i/>
      <w:iCs/>
    </w:rPr>
  </w:style>
  <w:style w:type="character" w:customStyle="1" w:styleId="330">
    <w:name w:val="HTML Preformatted Char"/>
    <w:basedOn w:val="88"/>
    <w:link w:val="35"/>
    <w:semiHidden/>
    <w:uiPriority w:val="0"/>
    <w:rPr>
      <w:rFonts w:ascii="Consolas" w:hAnsi="Consolas"/>
      <w:szCs w:val="20"/>
    </w:rPr>
  </w:style>
  <w:style w:type="character" w:customStyle="1" w:styleId="331">
    <w:name w:val="Intense Emphasis"/>
    <w:basedOn w:val="88"/>
    <w:semiHidden/>
    <w:unhideWhenUsed/>
    <w:qFormat/>
    <w:uiPriority w:val="21"/>
    <w:rPr>
      <w:i/>
      <w:iCs/>
      <w:color w:val="376092" w:themeColor="accent1" w:themeShade="BF"/>
    </w:rPr>
  </w:style>
  <w:style w:type="paragraph" w:styleId="332">
    <w:name w:val="Intense Quote"/>
    <w:basedOn w:val="1"/>
    <w:next w:val="1"/>
    <w:link w:val="333"/>
    <w:semiHidden/>
    <w:unhideWhenUsed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33">
    <w:name w:val="Intense Quote Char"/>
    <w:basedOn w:val="88"/>
    <w:link w:val="332"/>
    <w:semiHidden/>
    <w:uiPriority w:val="30"/>
    <w:rPr>
      <w:i/>
      <w:iCs/>
      <w:color w:val="376092" w:themeColor="accent1" w:themeShade="BF"/>
    </w:rPr>
  </w:style>
  <w:style w:type="character" w:customStyle="1" w:styleId="334">
    <w:name w:val="Intense Reference"/>
    <w:basedOn w:val="88"/>
    <w:semiHidden/>
    <w:unhideWhenUsed/>
    <w:qFormat/>
    <w:uiPriority w:val="32"/>
    <w:rPr>
      <w:b/>
      <w:bCs/>
      <w:smallCaps/>
      <w:color w:val="376092" w:themeColor="accent1" w:themeShade="BF"/>
      <w:spacing w:val="5"/>
    </w:rPr>
  </w:style>
  <w:style w:type="paragraph" w:styleId="335">
    <w:name w:val="List Paragraph"/>
    <w:basedOn w:val="1"/>
    <w:semiHidden/>
    <w:unhideWhenUsed/>
    <w:qFormat/>
    <w:uiPriority w:val="34"/>
    <w:pPr>
      <w:ind w:left="720"/>
      <w:contextualSpacing/>
    </w:pPr>
  </w:style>
  <w:style w:type="table" w:customStyle="1" w:styleId="336">
    <w:name w:val="List Table 1 Light"/>
    <w:basedOn w:val="106"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7">
    <w:name w:val="List Table 1 Light Accent 1"/>
    <w:basedOn w:val="106"/>
    <w:uiPriority w:val="46"/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8">
    <w:name w:val="List Table 1 Light Accent 2"/>
    <w:basedOn w:val="106"/>
    <w:uiPriority w:val="46"/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9">
    <w:name w:val="List Table 1 Light Accent 3"/>
    <w:basedOn w:val="106"/>
    <w:uiPriority w:val="46"/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0">
    <w:name w:val="List Table 1 Light Accent 4"/>
    <w:basedOn w:val="106"/>
    <w:uiPriority w:val="46"/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1">
    <w:name w:val="List Table 1 Light Accent 5"/>
    <w:basedOn w:val="106"/>
    <w:uiPriority w:val="46"/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2">
    <w:name w:val="List Table 1 Light Accent 6"/>
    <w:basedOn w:val="106"/>
    <w:uiPriority w:val="46"/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3">
    <w:name w:val="List Table 2"/>
    <w:basedOn w:val="106"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44">
    <w:name w:val="List Table 2 Accent 1"/>
    <w:basedOn w:val="106"/>
    <w:uiPriority w:val="47"/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45">
    <w:name w:val="List Table 2 Accent 2"/>
    <w:basedOn w:val="106"/>
    <w:uiPriority w:val="47"/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6">
    <w:name w:val="List Table 2 Accent 3"/>
    <w:basedOn w:val="106"/>
    <w:uiPriority w:val="47"/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7">
    <w:name w:val="List Table 2 Accent 4"/>
    <w:basedOn w:val="106"/>
    <w:uiPriority w:val="47"/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8">
    <w:name w:val="List Table 2 Accent 5"/>
    <w:basedOn w:val="106"/>
    <w:uiPriority w:val="47"/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9">
    <w:name w:val="List Table 2 Accent 6"/>
    <w:basedOn w:val="106"/>
    <w:uiPriority w:val="47"/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0">
    <w:name w:val="List Table 3"/>
    <w:basedOn w:val="106"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51">
    <w:name w:val="List Table 3 Accent 1"/>
    <w:basedOn w:val="106"/>
    <w:uiPriority w:val="48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52">
    <w:name w:val="List Table 3 Accent 2"/>
    <w:basedOn w:val="106"/>
    <w:uiPriority w:val="48"/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53">
    <w:name w:val="List Table 3 Accent 3"/>
    <w:basedOn w:val="106"/>
    <w:uiPriority w:val="48"/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54">
    <w:name w:val="List Table 3 Accent 4"/>
    <w:basedOn w:val="106"/>
    <w:uiPriority w:val="48"/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55">
    <w:name w:val="List Table 3 Accent 5"/>
    <w:basedOn w:val="106"/>
    <w:uiPriority w:val="48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6">
    <w:name w:val="List Table 3 Accent 6"/>
    <w:basedOn w:val="106"/>
    <w:uiPriority w:val="48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7">
    <w:name w:val="List Table 4"/>
    <w:basedOn w:val="106"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8">
    <w:name w:val="List Table 4 Accent 1"/>
    <w:basedOn w:val="106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9">
    <w:name w:val="List Table 4 Accent 2"/>
    <w:basedOn w:val="106"/>
    <w:uiPriority w:val="49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0">
    <w:name w:val="List Table 4 Accent 3"/>
    <w:basedOn w:val="106"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1">
    <w:name w:val="List Table 4 Accent 4"/>
    <w:basedOn w:val="106"/>
    <w:uiPriority w:val="49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62">
    <w:name w:val="List Table 4 Accent 5"/>
    <w:basedOn w:val="106"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63">
    <w:name w:val="List Table 4 Accent 6"/>
    <w:basedOn w:val="106"/>
    <w:uiPriority w:val="49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64">
    <w:name w:val="List Table 5 Dark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5 Dark Accent 1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6">
    <w:name w:val="List Table 5 Dark Accent 2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7">
    <w:name w:val="List Table 5 Dark Accent 3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8">
    <w:name w:val="List Table 5 Dark Accent 4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9">
    <w:name w:val="List Table 5 Dark Accent 5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70">
    <w:name w:val="List Table 5 Dark Accent 6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71">
    <w:name w:val="List Table 6 Colorful"/>
    <w:basedOn w:val="106"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72">
    <w:name w:val="List Table 6 Colorful Accent 1"/>
    <w:basedOn w:val="106"/>
    <w:uiPriority w:val="51"/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73">
    <w:name w:val="List Table 6 Colorful Accent 2"/>
    <w:basedOn w:val="106"/>
    <w:uiPriority w:val="51"/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74">
    <w:name w:val="List Table 6 Colorful Accent 3"/>
    <w:basedOn w:val="106"/>
    <w:uiPriority w:val="51"/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75">
    <w:name w:val="List Table 6 Colorful Accent 4"/>
    <w:basedOn w:val="106"/>
    <w:uiPriority w:val="51"/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6">
    <w:name w:val="List Table 6 Colorful Accent 5"/>
    <w:basedOn w:val="106"/>
    <w:uiPriority w:val="51"/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7">
    <w:name w:val="List Table 6 Colorful Accent 6"/>
    <w:basedOn w:val="106"/>
    <w:uiPriority w:val="51"/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8">
    <w:name w:val="List Table 7 Colorful"/>
    <w:basedOn w:val="106"/>
    <w:uiPriority w:val="52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9">
    <w:name w:val="List Table 7 Colorful Accent 1"/>
    <w:basedOn w:val="106"/>
    <w:uiPriority w:val="52"/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0">
    <w:name w:val="List Table 7 Colorful Accent 2"/>
    <w:basedOn w:val="106"/>
    <w:uiPriority w:val="52"/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1">
    <w:name w:val="List Table 7 Colorful Accent 3"/>
    <w:basedOn w:val="106"/>
    <w:uiPriority w:val="52"/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2">
    <w:name w:val="List Table 7 Colorful Accent 4"/>
    <w:basedOn w:val="106"/>
    <w:uiPriority w:val="52"/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3">
    <w:name w:val="List Table 7 Colorful Accent 5"/>
    <w:basedOn w:val="106"/>
    <w:uiPriority w:val="52"/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4">
    <w:name w:val="List Table 7 Colorful Accent 6"/>
    <w:basedOn w:val="106"/>
    <w:uiPriority w:val="52"/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5">
    <w:name w:val="Macro Text Char"/>
    <w:basedOn w:val="88"/>
    <w:link w:val="66"/>
    <w:semiHidden/>
    <w:uiPriority w:val="0"/>
    <w:rPr>
      <w:rFonts w:ascii="Consolas" w:hAnsi="Consolas"/>
      <w:szCs w:val="20"/>
    </w:rPr>
  </w:style>
  <w:style w:type="character" w:customStyle="1" w:styleId="386">
    <w:name w:val="Mention"/>
    <w:basedOn w:val="88"/>
    <w:semiHidden/>
    <w:unhideWhenUsed/>
    <w:uiPriority w:val="99"/>
    <w:rPr>
      <w:color w:val="2B579A"/>
      <w:shd w:val="clear" w:color="auto" w:fill="E6E6E6"/>
    </w:rPr>
  </w:style>
  <w:style w:type="character" w:customStyle="1" w:styleId="387">
    <w:name w:val="Message Header Char"/>
    <w:basedOn w:val="88"/>
    <w:link w:val="67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388">
    <w:name w:val="No Spacing"/>
    <w:semiHidden/>
    <w:unhideWhenUsed/>
    <w:qFormat/>
    <w:uiPriority w:val="1"/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character" w:customStyle="1" w:styleId="389">
    <w:name w:val="Note Heading Char"/>
    <w:basedOn w:val="88"/>
    <w:link w:val="70"/>
    <w:semiHidden/>
    <w:uiPriority w:val="0"/>
  </w:style>
  <w:style w:type="table" w:customStyle="1" w:styleId="390">
    <w:name w:val="Plain Table 1"/>
    <w:basedOn w:val="106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91">
    <w:name w:val="Plain Table 2"/>
    <w:basedOn w:val="106"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92">
    <w:name w:val="Plain Table 3"/>
    <w:basedOn w:val="106"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93">
    <w:name w:val="Plain Table 4"/>
    <w:basedOn w:val="106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94">
    <w:name w:val="Plain Table 5"/>
    <w:basedOn w:val="106"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95">
    <w:name w:val="Plain Text Char"/>
    <w:basedOn w:val="88"/>
    <w:link w:val="71"/>
    <w:semiHidden/>
    <w:uiPriority w:val="0"/>
    <w:rPr>
      <w:rFonts w:ascii="Consolas" w:hAnsi="Consolas"/>
      <w:szCs w:val="21"/>
    </w:rPr>
  </w:style>
  <w:style w:type="paragraph" w:styleId="396">
    <w:name w:val="Quote"/>
    <w:basedOn w:val="1"/>
    <w:next w:val="1"/>
    <w:link w:val="397"/>
    <w:semiHidden/>
    <w:unhideWhenUsed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7">
    <w:name w:val="Quote Char"/>
    <w:basedOn w:val="88"/>
    <w:link w:val="396"/>
    <w:semiHidden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8">
    <w:name w:val="Salutation Char"/>
    <w:basedOn w:val="88"/>
    <w:link w:val="72"/>
    <w:semiHidden/>
    <w:uiPriority w:val="0"/>
  </w:style>
  <w:style w:type="character" w:customStyle="1" w:styleId="399">
    <w:name w:val="Signature Char"/>
    <w:basedOn w:val="88"/>
    <w:link w:val="73"/>
    <w:semiHidden/>
    <w:uiPriority w:val="0"/>
  </w:style>
  <w:style w:type="character" w:customStyle="1" w:styleId="400">
    <w:name w:val="Smart Hyperlink"/>
    <w:basedOn w:val="88"/>
    <w:semiHidden/>
    <w:unhideWhenUsed/>
    <w:uiPriority w:val="99"/>
    <w:rPr>
      <w:u w:val="dotted"/>
    </w:rPr>
  </w:style>
  <w:style w:type="character" w:customStyle="1" w:styleId="401">
    <w:name w:val="Subtitle Char"/>
    <w:basedOn w:val="88"/>
    <w:link w:val="74"/>
    <w:semiHidden/>
    <w:uiPriority w:val="0"/>
    <w:rPr>
      <w:rFonts w:eastAsiaTheme="minorEastAsia"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2">
    <w:name w:val="Subtle Emphasis"/>
    <w:basedOn w:val="88"/>
    <w:semiHidden/>
    <w:unhideWhenUsed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3">
    <w:name w:val="Subtle Reference"/>
    <w:basedOn w:val="88"/>
    <w:semiHidden/>
    <w:unhideWhenUsed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404">
    <w:name w:val="Grid Table Light"/>
    <w:basedOn w:val="106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405">
    <w:name w:val="Title Char"/>
    <w:basedOn w:val="88"/>
    <w:link w:val="77"/>
    <w:semiHidden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406">
    <w:name w:val="TOC Heading"/>
    <w:basedOn w:val="2"/>
    <w:next w:val="1"/>
    <w:semiHidden/>
    <w:unhideWhenUsed/>
    <w:qFormat/>
    <w:uiPriority w:val="39"/>
    <w:pPr>
      <w:keepNext/>
      <w:keepLines/>
      <w:spacing w:before="240"/>
      <w:outlineLvl w:val="9"/>
    </w:pPr>
    <w:rPr>
      <w:rFonts w:eastAsiaTheme="majorEastAsia" w:cstheme="majorBidi"/>
      <w:b w:val="0"/>
      <w:color w:val="376092" w:themeColor="accent1" w:themeShade="BF"/>
    </w:rPr>
  </w:style>
  <w:style w:type="character" w:customStyle="1" w:styleId="407">
    <w:name w:val="Unresolved Mention"/>
    <w:basedOn w:val="88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ekly%20homework%20schedu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29BFCD0FFE74FF598DB5449BBB88F7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FC1A95-8E08-4BEA-AF99-A5208BAC7AF4}"/>
      </w:docPartPr>
      <w:docPartBody>
        <w:p>
          <w:pPr>
            <w:pStyle w:val="8"/>
          </w:pPr>
          <w:r>
            <w:t>Period</w:t>
          </w:r>
        </w:p>
      </w:docPartBody>
    </w:docPart>
    <w:docPart>
      <w:docPartPr>
        <w:name w:val="5A9AE79E00094142B83D84025C7461C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06D343-F78A-485C-A901-3FFE30196425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FBCB3FEF31BD44719B89E1EEAFD4A00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491BFD-42EE-4CD9-87E9-F2F0D1E4FC1D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01F8DC6FDE524D74A581ADC0C8E6DA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8E0F2D-8DF5-4A9C-9495-C70819785AF1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B32937BF4EAC4AF6804CF29A19F7E2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7664C1-479E-48EC-B266-3A5F29BF018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FC460CAD735442368F3E55A9321E76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0A03BC-CA71-4D7B-B87B-5A513429593E}"/>
      </w:docPartPr>
      <w:docPartBody>
        <w:p>
          <w:pPr>
            <w:pStyle w:val="13"/>
          </w:pPr>
          <w:r>
            <w:t>Friday</w:t>
          </w:r>
        </w:p>
      </w:docPartBody>
    </w:docPart>
    <w:docPart>
      <w:docPartPr>
        <w:name w:val="6AA66E9088734D96B380F3A895F0B7C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C5BF66-08E1-40E8-A504-C1EE9696CAE1}"/>
      </w:docPartPr>
      <w:docPartBody>
        <w:p>
          <w:pPr>
            <w:pStyle w:val="14"/>
          </w:pPr>
          <w:r>
            <w:t>Saturday</w:t>
          </w:r>
        </w:p>
      </w:docPartBody>
    </w:docPart>
    <w:docPart>
      <w:docPartPr>
        <w:name w:val="FF67E64791C342179E11B8FD396F90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7B2113-D59D-4D62-BEF5-340DE3D07D07}"/>
      </w:docPartPr>
      <w:docPartBody>
        <w:p>
          <w:pPr>
            <w:pStyle w:val="15"/>
          </w:pPr>
          <w:r>
            <w:t>Sunday</w:t>
          </w:r>
        </w:p>
      </w:docPartBody>
    </w:docPart>
    <w:docPart>
      <w:docPartPr>
        <w:name w:val="CAD4035FBCA24D54B9982D82D310EE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121D3C-42E0-4CAD-BED5-9114301802E1}"/>
      </w:docPartPr>
      <w:docPartBody>
        <w:p>
          <w:pPr>
            <w:pStyle w:val="16"/>
          </w:pPr>
          <w:r>
            <w:t>1st</w:t>
          </w:r>
        </w:p>
      </w:docPartBody>
    </w:docPart>
    <w:docPart>
      <w:docPartPr>
        <w:name w:val="EB98F17DBF554A86A780EB95CBFD88B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5C580D-A8CE-4927-8A4A-E5E4C0E3EE82}"/>
      </w:docPartPr>
      <w:docPartBody>
        <w:p>
          <w:pPr>
            <w:pStyle w:val="24"/>
          </w:pPr>
          <w:r>
            <w:t>2nd</w:t>
          </w:r>
        </w:p>
      </w:docPartBody>
    </w:docPart>
    <w:docPart>
      <w:docPartPr>
        <w:name w:val="30776B3DBE9D4974B03BD45B319A2FE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7D91CF-EE27-4B80-ACA6-B34A36F117D9}"/>
      </w:docPartPr>
      <w:docPartBody>
        <w:p>
          <w:pPr>
            <w:pStyle w:val="32"/>
          </w:pPr>
          <w:r>
            <w:t>3rd</w:t>
          </w:r>
        </w:p>
      </w:docPartBody>
    </w:docPart>
    <w:docPart>
      <w:docPartPr>
        <w:name w:val="83101902DCE2417F84471A88D5F8B09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B8CA77-9525-4E2C-BB3B-99320CE7B41B}"/>
      </w:docPartPr>
      <w:docPartBody>
        <w:p>
          <w:pPr>
            <w:pStyle w:val="40"/>
          </w:pPr>
          <w:r>
            <w:t>4th</w:t>
          </w:r>
        </w:p>
      </w:docPartBody>
    </w:docPart>
    <w:docPart>
      <w:docPartPr>
        <w:name w:val="543D4E43FF4047DC8A72353F4645E5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A4F102-2542-44E1-9121-F86B7E88DE8E}"/>
      </w:docPartPr>
      <w:docPartBody>
        <w:p>
          <w:pPr>
            <w:pStyle w:val="48"/>
          </w:pPr>
          <w:r>
            <w:t>5th</w:t>
          </w:r>
        </w:p>
      </w:docPartBody>
    </w:docPart>
    <w:docPart>
      <w:docPartPr>
        <w:name w:val="86099832DC61434ABCF36C42216B2A3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70D58A-CEF5-4717-AA06-753B5C69E181}"/>
      </w:docPartPr>
      <w:docPartBody>
        <w:p>
          <w:pPr>
            <w:pStyle w:val="56"/>
          </w:pPr>
          <w:r>
            <w:t>6th</w:t>
          </w:r>
        </w:p>
      </w:docPartBody>
    </w:docPart>
    <w:docPart>
      <w:docPartPr>
        <w:name w:val="7EE0926A45A24694994D4580FA3199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EBA694-C32E-4759-946A-A9E53094A45B}"/>
      </w:docPartPr>
      <w:docPartBody>
        <w:p>
          <w:pPr>
            <w:pStyle w:val="64"/>
          </w:pPr>
          <w:r>
            <w:t>7th</w:t>
          </w:r>
        </w:p>
      </w:docPartBody>
    </w:docPart>
    <w:docPart>
      <w:docPartPr>
        <w:name w:val="3AA7C99913B440B9B325D2F08CFC88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2E75EB-D325-4075-9AB0-FDA86D447A46}"/>
      </w:docPartPr>
      <w:docPartBody>
        <w:p>
          <w:pPr>
            <w:pStyle w:val="72"/>
          </w:pPr>
          <w:r>
            <w:t>8th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48"/>
    <w:rsid w:val="007A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7EB1DAE1140B44E9B4D16CA28384D5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68A19DBB4163467C9B8588AFE810322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59A861625BC49C1BAF1A49FF7B2F0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F13F8B23B5614EB5BC20EA9B7E06B0C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B29BFCD0FFE74FF598DB5449BBB88F7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A9AE79E00094142B83D84025C7461C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FBCB3FEF31BD44719B89E1EEAFD4A00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01F8DC6FDE524D74A581ADC0C8E6DAB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B32937BF4EAC4AF6804CF29A19F7E2A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FC460CAD735442368F3E55A9321E76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6AA66E9088734D96B380F3A895F0B7C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FF67E64791C342179E11B8FD396F90D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CAD4035FBCA24D54B9982D82D310EEE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E399EC0B51F41D6BA257DB90B4CCB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0875C372FBE3493EAA9940098355096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CF513C8311334B63BFB755DE1D6E3D9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C6D8CB9EB932459AA39ACACA8960CC4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681A2F7FAE6A480EAE6C1015C1B5FC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DEC3B450CAC24EF29D453DDA913757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9432BF50FE6E410CB403C7C329F777C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EB98F17DBF554A86A780EB95CBFD88B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782CD9CCCE734CC5BF7581A9C81A40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099DEB918BB47A191C4ED186D66A5A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E624CCFCCE194D2CA424A163BC798EF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A44F7334209A476B90C4E57D5C169F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7D730DE94BE941E8A2546C0EB843851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D01EBFE4D13E493F89090C36FC2AF45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3A98233F39514907830A9626222FA33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30776B3DBE9D4974B03BD45B319A2FE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4CA0EC0DBA944D438EA29DCBF969B2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9353823D93404358B6D08DE187F0FE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531CCC2E43B64536BDB9B89C31E6AB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E0D0F4985B7142168B4E02251237C2B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0D5F49D5723B4068B298A3FEA5D8A58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0DA294A3921D43E491AD40AF66D9065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4DF09B8573BB43EEAD3C25317402496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83101902DCE2417F84471A88D5F8B09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8E9F9CB822045D59834315906BC3DD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93467A10FF124A5FBB81790960933E9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7AA1A59CD44F4AE0A795BBEB703A55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9899E51DFC464008A558A726630E74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46CEBDB83EB74BFA8B9CBC3C874E579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394CD8E6CA7B4C16AF8127388F11362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C2B26884DBA346BC83496DE1525D293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3D4E43FF4047DC8A72353F4645E57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AD580FE72E864F1E8380DD993254181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95348D0155244F8C9B5B974504D86D7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CCEF7340E94348A4B4B3C97B8CD4488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779BBDF31F0D4EA291321BA97D584BF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A08CB0271CB4447CB5037DAD122E5FA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64BD70B436B64B5EAB9149012BD13AB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974E4C0BCE7A485980E93ADD458A6E4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86099832DC61434ABCF36C42216B2A3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92D6601F4D2C4CB682A3F59C3C459E1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A978E1A1216846A0AE4121BB2A8CBBE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D487A29A826B4F2BB54B721D44D2DC0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CDEEC2EB4E374594A4B9B97162DFC53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11D5D4C883C34EF4AAC3EBE2F530875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CC0E4BDDDFD54474AAD36D144448F9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FB3B767869A04AE6807ADED2F2E1013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4">
    <w:name w:val="7EE0926A45A24694994D4580FA3199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5">
    <w:name w:val="029617E4F9B543BBB0D53754523D3F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6">
    <w:name w:val="2AE87BDD0DCB46B6B76102EEC3885E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7">
    <w:name w:val="94740EAEED2C489CA6763DAC3EF755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8">
    <w:name w:val="949142B202D4495DBC095FB37CF29D6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9">
    <w:name w:val="865BECA371844184AB85416A58A47BE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0">
    <w:name w:val="C2D0985FA9E74274956339762A71B88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1">
    <w:name w:val="008094FD8D6F415E8B78B5DCA895E16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2">
    <w:name w:val="3AA7C99913B440B9B325D2F08CFC88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3">
    <w:name w:val="AA1EFB0216F142E9B8E42C586BDFFAF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4">
    <w:name w:val="94C93F4F3FDE4902ADA9B88BEE79B01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5">
    <w:name w:val="2771BD591026467E966FD7B34F49121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6">
    <w:name w:val="E5CF2EA78FF64C60933B060D0CAC0E1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7">
    <w:name w:val="B5D892FE2C9A4749B0383E6DAEB27F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8">
    <w:name w:val="1109959C415A42ADB350B23C5212362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9">
    <w:name w:val="69A59D916BEB42D0857B67151DED99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homework schedule</Template>
  <Pages>1</Pages>
  <Words>29</Words>
  <Characters>168</Characters>
  <Lines>1</Lines>
  <Paragraphs>1</Paragraphs>
  <TotalTime>8</TotalTime>
  <ScaleCrop>false</ScaleCrop>
  <LinksUpToDate>false</LinksUpToDate>
  <CharactersWithSpaces>196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2020-07-22T03:54:00Z</dcterms:created>
  <dc:creator>Toshiba</dc:creator>
  <cp:lastModifiedBy>Maya</cp:lastModifiedBy>
  <cp:lastPrinted>2003-10-28T18:51:00Z</cp:lastPrinted>
  <dcterms:modified xsi:type="dcterms:W3CDTF">2020-10-08T10:29:30Z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TC060900001033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KSOProductBuildVer">
    <vt:lpwstr>1033-11.2.0.9684</vt:lpwstr>
  </property>
</Properties>
</file>